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7A760" w14:textId="5B9605F4" w:rsidR="004D4760" w:rsidRDefault="004D4760">
      <w:bookmarkStart w:id="0" w:name="_GoBack"/>
      <w:bookmarkEnd w:id="0"/>
    </w:p>
    <w:p w14:paraId="256F3FFA" w14:textId="37F62799" w:rsidR="004D4760" w:rsidRDefault="004D4760" w:rsidP="004D4760"/>
    <w:p w14:paraId="7959E0E2" w14:textId="78066C6C" w:rsidR="004D4760" w:rsidRDefault="004D4760" w:rsidP="004D4760">
      <w:r>
        <w:rPr>
          <w:noProof/>
          <w:lang w:val="ru-RU" w:eastAsia="ru-RU"/>
        </w:rPr>
        <w:drawing>
          <wp:inline distT="0" distB="0" distL="0" distR="0" wp14:anchorId="57B4EC3D" wp14:editId="12487F7E">
            <wp:extent cx="5727700" cy="4129414"/>
            <wp:effectExtent l="0" t="0" r="6350" b="4445"/>
            <wp:docPr id="1" name="Рисунок 1" descr="C:\Users\Назаренко.SCHOOL38.000\Desktop\технолог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аренко.SCHOOL38.000\Desktop\технология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12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4D542" w14:textId="55960843" w:rsidR="004D4760" w:rsidRDefault="004D4760" w:rsidP="004D4760"/>
    <w:p w14:paraId="77C7D086" w14:textId="77777777" w:rsidR="00A563EA" w:rsidRPr="004D4760" w:rsidRDefault="00A563EA" w:rsidP="004D4760">
      <w:pPr>
        <w:sectPr w:rsidR="00A563EA" w:rsidRPr="004D4760">
          <w:pgSz w:w="11900" w:h="16840"/>
          <w:pgMar w:top="1440" w:right="1440" w:bottom="1440" w:left="1440" w:header="720" w:footer="720" w:gutter="0"/>
          <w:cols w:space="720" w:equalWidth="0">
            <w:col w:w="10284" w:space="0"/>
          </w:cols>
          <w:docGrid w:linePitch="360"/>
        </w:sectPr>
      </w:pPr>
    </w:p>
    <w:p w14:paraId="408CDAFA" w14:textId="77777777" w:rsidR="00A563EA" w:rsidRDefault="00A563EA">
      <w:pPr>
        <w:autoSpaceDE w:val="0"/>
        <w:autoSpaceDN w:val="0"/>
        <w:spacing w:after="78" w:line="220" w:lineRule="exact"/>
      </w:pPr>
    </w:p>
    <w:p w14:paraId="76B97F22" w14:textId="77777777" w:rsidR="00A563EA" w:rsidRPr="004D4760" w:rsidRDefault="000D32FB">
      <w:pPr>
        <w:autoSpaceDE w:val="0"/>
        <w:autoSpaceDN w:val="0"/>
        <w:spacing w:after="0" w:line="230" w:lineRule="auto"/>
        <w:rPr>
          <w:lang w:val="ru-RU"/>
        </w:rPr>
      </w:pPr>
      <w:r w:rsidRPr="004D476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454F4525" w14:textId="77777777" w:rsidR="00A563EA" w:rsidRPr="00640635" w:rsidRDefault="000D32FB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0D1C77C8" w14:textId="77777777" w:rsidR="00A563EA" w:rsidRPr="00640635" w:rsidRDefault="000D32FB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14:paraId="182BF73F" w14:textId="77777777" w:rsidR="00A563EA" w:rsidRPr="00640635" w:rsidRDefault="000D32FB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14:paraId="69B8D937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14:paraId="73720F0F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14:paraId="79B8AADB" w14:textId="77777777" w:rsidR="00A563EA" w:rsidRPr="00640635" w:rsidRDefault="000D32FB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14:paraId="3C7F8FDD" w14:textId="77777777" w:rsidR="00A563EA" w:rsidRPr="00640635" w:rsidRDefault="000D32F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 курсе технологии осуществляется реализация широкого спектра межпредметных связей.</w:t>
      </w:r>
    </w:p>
    <w:p w14:paraId="04BEF851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14:paraId="2D48E589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14:paraId="609A95C1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14:paraId="256FF6EA" w14:textId="77777777" w:rsidR="00A563EA" w:rsidRPr="00640635" w:rsidRDefault="000D32F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14:paraId="536034C4" w14:textId="77777777" w:rsidR="00A563EA" w:rsidRPr="00640635" w:rsidRDefault="000D32FB">
      <w:pPr>
        <w:autoSpaceDE w:val="0"/>
        <w:autoSpaceDN w:val="0"/>
        <w:spacing w:before="70" w:after="0" w:line="262" w:lineRule="auto"/>
        <w:ind w:right="720"/>
        <w:jc w:val="center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</w:t>
      </w:r>
    </w:p>
    <w:p w14:paraId="2CD5212A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766198F" w14:textId="77777777" w:rsidR="00A563EA" w:rsidRPr="00640635" w:rsidRDefault="00A563EA">
      <w:pPr>
        <w:autoSpaceDE w:val="0"/>
        <w:autoSpaceDN w:val="0"/>
        <w:spacing w:after="66" w:line="220" w:lineRule="exact"/>
        <w:rPr>
          <w:lang w:val="ru-RU"/>
        </w:rPr>
      </w:pPr>
    </w:p>
    <w:p w14:paraId="72EF397F" w14:textId="77777777" w:rsidR="00A563EA" w:rsidRPr="00640635" w:rsidRDefault="000D32FB">
      <w:pPr>
        <w:autoSpaceDE w:val="0"/>
        <w:autoSpaceDN w:val="0"/>
        <w:spacing w:after="0" w:line="230" w:lineRule="auto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духовного и нравственного развития обучающихся младшего школьного возраста.</w:t>
      </w:r>
    </w:p>
    <w:p w14:paraId="5E7D9FF7" w14:textId="77777777" w:rsidR="00A563EA" w:rsidRPr="00640635" w:rsidRDefault="000D32FB">
      <w:pPr>
        <w:autoSpaceDE w:val="0"/>
        <w:autoSpaceDN w:val="0"/>
        <w:spacing w:before="70" w:after="0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14:paraId="146EB70D" w14:textId="77777777" w:rsidR="00A563EA" w:rsidRPr="00640635" w:rsidRDefault="000D32FB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14:paraId="76712BE9" w14:textId="77777777" w:rsidR="00A563EA" w:rsidRPr="00640635" w:rsidRDefault="000D32FB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6EAE80B4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2" w:after="0" w:line="281" w:lineRule="auto"/>
        <w:ind w:right="144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378C6B5B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14:paraId="20FF668A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010D85DE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14:paraId="7ED53EEE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</w:t>
      </w:r>
    </w:p>
    <w:p w14:paraId="55DC33E3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86" w:right="704" w:bottom="378" w:left="666" w:header="720" w:footer="720" w:gutter="0"/>
          <w:cols w:space="720" w:equalWidth="0">
            <w:col w:w="10530" w:space="0"/>
          </w:cols>
          <w:docGrid w:linePitch="360"/>
        </w:sectPr>
      </w:pPr>
    </w:p>
    <w:p w14:paraId="7BBF6167" w14:textId="77777777" w:rsidR="00A563EA" w:rsidRPr="00640635" w:rsidRDefault="00A563EA">
      <w:pPr>
        <w:autoSpaceDE w:val="0"/>
        <w:autoSpaceDN w:val="0"/>
        <w:spacing w:after="66" w:line="220" w:lineRule="exact"/>
        <w:rPr>
          <w:lang w:val="ru-RU"/>
        </w:rPr>
      </w:pPr>
    </w:p>
    <w:p w14:paraId="7808B9BB" w14:textId="77777777" w:rsidR="00A563EA" w:rsidRPr="00640635" w:rsidRDefault="000D32FB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природе, осознание взаимосвязи рукотворного мира с миром природы;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01CA2AF5" w14:textId="77777777" w:rsidR="00A563EA" w:rsidRPr="00640635" w:rsidRDefault="000D32FB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3 классе — 34 часа (по 1 часу в неделю).</w:t>
      </w:r>
    </w:p>
    <w:p w14:paraId="43DE9B65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14:paraId="4DFC59D8" w14:textId="77777777" w:rsidR="00A563EA" w:rsidRPr="00640635" w:rsidRDefault="00A563EA">
      <w:pPr>
        <w:autoSpaceDE w:val="0"/>
        <w:autoSpaceDN w:val="0"/>
        <w:spacing w:after="78" w:line="220" w:lineRule="exact"/>
        <w:rPr>
          <w:lang w:val="ru-RU"/>
        </w:rPr>
      </w:pPr>
    </w:p>
    <w:p w14:paraId="650F9061" w14:textId="77777777" w:rsidR="00A563EA" w:rsidRPr="00640635" w:rsidRDefault="000D32FB">
      <w:pPr>
        <w:autoSpaceDE w:val="0"/>
        <w:autoSpaceDN w:val="0"/>
        <w:spacing w:after="0" w:line="230" w:lineRule="auto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2122BC12" w14:textId="77777777" w:rsidR="00A563EA" w:rsidRPr="00640635" w:rsidRDefault="000D32FB">
      <w:pPr>
        <w:autoSpaceDE w:val="0"/>
        <w:autoSpaceDN w:val="0"/>
        <w:spacing w:before="346" w:after="0" w:line="262" w:lineRule="auto"/>
        <w:ind w:left="180" w:right="1008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Непрерывность процесса деятельностного освоения мира человеком и создания культуры.</w:t>
      </w:r>
    </w:p>
    <w:p w14:paraId="4C95C86B" w14:textId="77777777" w:rsidR="00A563EA" w:rsidRPr="00640635" w:rsidRDefault="000D32FB">
      <w:pPr>
        <w:autoSpaceDE w:val="0"/>
        <w:autoSpaceDN w:val="0"/>
        <w:spacing w:before="70" w:after="0" w:line="230" w:lineRule="auto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Материальные и духовные потребности человека как движущие силы прогресса.</w:t>
      </w:r>
    </w:p>
    <w:p w14:paraId="29368E75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</w:r>
    </w:p>
    <w:p w14:paraId="2D03F353" w14:textId="77777777" w:rsidR="00A563EA" w:rsidRPr="00640635" w:rsidRDefault="000D32FB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Современные производства и профессии, связанные с обработкой материалов, аналогичных используемым на уроках технологии.</w:t>
      </w:r>
    </w:p>
    <w:p w14:paraId="0B9A824F" w14:textId="77777777" w:rsidR="00A563EA" w:rsidRPr="00640635" w:rsidRDefault="000D32FB">
      <w:pPr>
        <w:autoSpaceDE w:val="0"/>
        <w:autoSpaceDN w:val="0"/>
        <w:spacing w:before="70" w:after="0" w:line="274" w:lineRule="auto"/>
        <w:ind w:right="144"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14:paraId="4185CB4B" w14:textId="77777777" w:rsidR="00A563EA" w:rsidRPr="00640635" w:rsidRDefault="000D32FB">
      <w:pPr>
        <w:autoSpaceDE w:val="0"/>
        <w:autoSpaceDN w:val="0"/>
        <w:spacing w:before="70" w:after="0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жёсткость конструкции (трубчатые сооружения, треугольник как устойчивая геометрическая форма и др.).</w:t>
      </w:r>
    </w:p>
    <w:p w14:paraId="44D4D7BC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346518D2" w14:textId="77777777" w:rsidR="00A563EA" w:rsidRPr="00640635" w:rsidRDefault="000D32FB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14:paraId="2575FBBE" w14:textId="77777777" w:rsidR="00A563EA" w:rsidRPr="00640635" w:rsidRDefault="000D32FB">
      <w:pPr>
        <w:autoSpaceDE w:val="0"/>
        <w:autoSpaceDN w:val="0"/>
        <w:spacing w:before="190" w:after="0" w:line="262" w:lineRule="auto"/>
        <w:ind w:left="180" w:right="1296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Некоторые (доступные в обработке) виды искусственных и синтетических материалов.</w:t>
      </w:r>
    </w:p>
    <w:p w14:paraId="3A477E7E" w14:textId="77777777" w:rsidR="00A563EA" w:rsidRPr="00640635" w:rsidRDefault="000D32FB">
      <w:pPr>
        <w:autoSpaceDE w:val="0"/>
        <w:autoSpaceDN w:val="0"/>
        <w:spacing w:before="70" w:after="0" w:line="281" w:lineRule="auto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технологий и способов обработки материалов в различных видах изделий;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3CC72C6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14:paraId="355C0F51" w14:textId="77777777" w:rsidR="00A563EA" w:rsidRPr="00640635" w:rsidRDefault="000D32FB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27C453CB" w14:textId="77777777" w:rsidR="00A563EA" w:rsidRPr="00640635" w:rsidRDefault="000D32FB">
      <w:pPr>
        <w:autoSpaceDE w:val="0"/>
        <w:autoSpaceDN w:val="0"/>
        <w:spacing w:before="70" w:after="0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31CF6385" w14:textId="77777777" w:rsidR="00A563EA" w:rsidRPr="00640635" w:rsidRDefault="000D32F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7C29B7CF" w14:textId="77777777" w:rsidR="00A563EA" w:rsidRPr="00640635" w:rsidRDefault="000D32FB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677D7FE0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49FA1FF" w14:textId="77777777" w:rsidR="00A563EA" w:rsidRPr="00640635" w:rsidRDefault="00A563EA">
      <w:pPr>
        <w:autoSpaceDE w:val="0"/>
        <w:autoSpaceDN w:val="0"/>
        <w:spacing w:after="78" w:line="220" w:lineRule="exact"/>
        <w:rPr>
          <w:lang w:val="ru-RU"/>
        </w:rPr>
      </w:pPr>
    </w:p>
    <w:p w14:paraId="0B168384" w14:textId="77777777" w:rsidR="00A563EA" w:rsidRPr="00640635" w:rsidRDefault="000D32FB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9C00430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Конструирование и моделирование изделий из различных материалов, в том числе </w:t>
      </w:r>
      <w:proofErr w:type="spellStart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наборо</w:t>
      </w:r>
      <w:proofErr w:type="gramStart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в«</w:t>
      </w:r>
      <w:proofErr w:type="gramEnd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Конструктор</w:t>
      </w:r>
      <w:proofErr w:type="spellEnd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14:paraId="566DB034" w14:textId="77777777" w:rsidR="00A563EA" w:rsidRPr="00640635" w:rsidRDefault="000D32FB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490DA404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</w:r>
    </w:p>
    <w:p w14:paraId="2B5A0139" w14:textId="77777777" w:rsidR="00A563EA" w:rsidRPr="00640635" w:rsidRDefault="000D32FB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с доступной информацией (книги, музеи, беседы (мастер-классы) с мастерами, Интернет[1], видео, </w:t>
      </w:r>
      <w:r>
        <w:rPr>
          <w:rFonts w:ascii="Times New Roman" w:eastAsia="Times New Roman" w:hAnsi="Times New Roman"/>
          <w:color w:val="000000"/>
          <w:sz w:val="24"/>
        </w:rPr>
        <w:t>DVD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).</w:t>
      </w:r>
      <w:proofErr w:type="gramEnd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Работа с текстовым редактором </w:t>
      </w:r>
      <w:r>
        <w:rPr>
          <w:rFonts w:ascii="Times New Roman" w:eastAsia="Times New Roman" w:hAnsi="Times New Roman"/>
          <w:color w:val="000000"/>
          <w:sz w:val="24"/>
        </w:rPr>
        <w:t>Microsoft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Word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другим.</w:t>
      </w:r>
    </w:p>
    <w:p w14:paraId="36EDC465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Познавательные УУД: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изученного);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предложенных образцов с выделением существенных и несущественных признаков;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инструкцией, устной или письменной, а также графически представленной в схеме, таблице;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способы доработки конструкций с учётом предложенных условий;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изделия по самостоятельно предложенному существенному признаку (используемый материал, форма, размер, назначение, способ сборки);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и воспроизводить простой чертёж/эскиз развёртки изделия;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восстанавливать нарушенную последовательность выполнения изделия.</w:t>
      </w:r>
    </w:p>
    <w:p w14:paraId="5A94249E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использовать знаково-символические средства представления информации для создания моделей и макетов изучаемых объектов;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на основе анализа информации производить выбор наиболее эффективных способов работы; </w:t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информации для выполнения учебных заданий с использованием учебной литературы;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04D97A5" w14:textId="77777777" w:rsidR="00A563EA" w:rsidRPr="00640635" w:rsidRDefault="000D32FB">
      <w:pPr>
        <w:autoSpaceDE w:val="0"/>
        <w:autoSpaceDN w:val="0"/>
        <w:spacing w:before="70" w:after="0" w:line="271" w:lineRule="auto"/>
        <w:ind w:left="180" w:right="720"/>
        <w:rPr>
          <w:lang w:val="ru-RU"/>
        </w:rPr>
      </w:pP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Коммуникативные УУД: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</w:t>
      </w:r>
    </w:p>
    <w:p w14:paraId="3BBF4B0A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726" w:bottom="416" w:left="666" w:header="720" w:footer="720" w:gutter="0"/>
          <w:cols w:space="720" w:equalWidth="0">
            <w:col w:w="10508" w:space="0"/>
          </w:cols>
          <w:docGrid w:linePitch="360"/>
        </w:sectPr>
      </w:pPr>
    </w:p>
    <w:p w14:paraId="34AE9E05" w14:textId="77777777" w:rsidR="00A563EA" w:rsidRPr="00640635" w:rsidRDefault="00A563EA">
      <w:pPr>
        <w:autoSpaceDE w:val="0"/>
        <w:autoSpaceDN w:val="0"/>
        <w:spacing w:after="66" w:line="220" w:lineRule="exact"/>
        <w:rPr>
          <w:lang w:val="ru-RU"/>
        </w:rPr>
      </w:pPr>
    </w:p>
    <w:p w14:paraId="29F0F072" w14:textId="77777777" w:rsidR="00A563EA" w:rsidRPr="00640635" w:rsidRDefault="000D32FB">
      <w:pPr>
        <w:tabs>
          <w:tab w:val="left" w:pos="180"/>
        </w:tabs>
        <w:autoSpaceDE w:val="0"/>
        <w:autoSpaceDN w:val="0"/>
        <w:spacing w:after="0"/>
        <w:ind w:right="144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способах создания;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описывать предметы рукотворного мира, оценивать их достоинства;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1B451BF5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Регулятивные УУД: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сохранять учебную задачу, осуществлять поиск средств для её решения;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выявлять ошибки и недочёты по результатам работы, устанавливать их причины и искать способы устранения;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проявлять волевую саморегуляцию при выполнении задания.</w:t>
      </w:r>
    </w:p>
    <w:p w14:paraId="454E57FA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72" w:after="0" w:line="283" w:lineRule="auto"/>
        <w:ind w:right="288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себе партнёров по совместной деятельности не только по симпатии, но и по деловым качествам;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справедливо распределять работу, договариваться, приходить к общему решению, отвечать за общий результат работы;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роли лидера, подчинённого, соблюдать равноправие и дружелюбие;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6991E0B8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86" w:right="946" w:bottom="1440" w:left="666" w:header="720" w:footer="720" w:gutter="0"/>
          <w:cols w:space="720" w:equalWidth="0">
            <w:col w:w="10288" w:space="0"/>
          </w:cols>
          <w:docGrid w:linePitch="360"/>
        </w:sectPr>
      </w:pPr>
    </w:p>
    <w:p w14:paraId="1C66D6F3" w14:textId="77777777" w:rsidR="00A563EA" w:rsidRPr="00640635" w:rsidRDefault="00A563EA">
      <w:pPr>
        <w:autoSpaceDE w:val="0"/>
        <w:autoSpaceDN w:val="0"/>
        <w:spacing w:after="78" w:line="220" w:lineRule="exact"/>
        <w:rPr>
          <w:lang w:val="ru-RU"/>
        </w:rPr>
      </w:pPr>
    </w:p>
    <w:p w14:paraId="3050F588" w14:textId="77777777" w:rsidR="00A563EA" w:rsidRPr="00640635" w:rsidRDefault="000D32FB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14:paraId="2CE8204C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</w:t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602BDECC" w14:textId="77777777" w:rsidR="00A563EA" w:rsidRPr="00640635" w:rsidRDefault="000D32FB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0E0F1420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383C532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21310A80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16C8360" w14:textId="77777777" w:rsidR="00A563EA" w:rsidRPr="00640635" w:rsidRDefault="00A563EA">
      <w:pPr>
        <w:autoSpaceDE w:val="0"/>
        <w:autoSpaceDN w:val="0"/>
        <w:spacing w:after="66" w:line="220" w:lineRule="exact"/>
        <w:rPr>
          <w:lang w:val="ru-RU"/>
        </w:rPr>
      </w:pPr>
    </w:p>
    <w:p w14:paraId="6AF8E086" w14:textId="77777777" w:rsidR="00A563EA" w:rsidRPr="00640635" w:rsidRDefault="000D32FB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8CA6F2F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14:paraId="39185DAE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проявлять волевую саморегуляцию при выполнении работы.</w:t>
      </w:r>
    </w:p>
    <w:p w14:paraId="76CE9C7F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6F56AE7E" w14:textId="77777777" w:rsidR="00A563EA" w:rsidRPr="00640635" w:rsidRDefault="000D32F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14:paraId="6B710970" w14:textId="77777777" w:rsidR="00A563EA" w:rsidRPr="00640635" w:rsidRDefault="000D32FB">
      <w:pPr>
        <w:tabs>
          <w:tab w:val="left" w:pos="180"/>
        </w:tabs>
        <w:autoSpaceDE w:val="0"/>
        <w:autoSpaceDN w:val="0"/>
        <w:spacing w:before="190" w:after="0" w:line="286" w:lineRule="auto"/>
        <w:ind w:right="720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третьем </w:t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классе обучающийся научится: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«чертёж развёртки», «канцелярский нож», «шило», «искусственный материал»;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и называть по характерным особенностям образцов или по описанию изученные и распространённые в крае ремёсла;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14:paraId="6A83FCA7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64809351" w14:textId="77777777" w:rsidR="00A563EA" w:rsidRPr="00640635" w:rsidRDefault="00A563EA">
      <w:pPr>
        <w:autoSpaceDE w:val="0"/>
        <w:autoSpaceDN w:val="0"/>
        <w:spacing w:after="78" w:line="220" w:lineRule="exact"/>
        <w:rPr>
          <w:lang w:val="ru-RU"/>
        </w:rPr>
      </w:pPr>
    </w:p>
    <w:p w14:paraId="33A085E9" w14:textId="77777777" w:rsidR="00A563EA" w:rsidRPr="00640635" w:rsidRDefault="000D32FB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чертёж развёртки и выполнять разметку развёрток с помощью чертёжных инструментов (линейка, угольник, циркуль);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и называть линии чертежа (осевая и центровая);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безопасно пользоваться канцелярским ножом, шилом;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рицовку;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соединение деталей и отделку изделия освоенными ручными строчками;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изменять конструкцию изделия по заданным условиям;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способ соединения и соединительный материал в зависимости от требований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учащихся);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назначение основных устройств персонального компьютера для ввода, вывода и обработки информации;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основные правила безопасной работы на компьютере; </w:t>
      </w:r>
      <w:r w:rsidRPr="00640635">
        <w:rPr>
          <w:lang w:val="ru-RU"/>
        </w:rPr>
        <w:br/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 </w:t>
      </w:r>
      <w:r w:rsidRPr="00640635">
        <w:rPr>
          <w:lang w:val="ru-RU"/>
        </w:rPr>
        <w:tab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303DFC4F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1020" w:bottom="1440" w:left="666" w:header="720" w:footer="720" w:gutter="0"/>
          <w:cols w:space="720" w:equalWidth="0">
            <w:col w:w="10214" w:space="0"/>
          </w:cols>
          <w:docGrid w:linePitch="360"/>
        </w:sectPr>
      </w:pPr>
    </w:p>
    <w:p w14:paraId="5505332C" w14:textId="77777777" w:rsidR="00A563EA" w:rsidRPr="00640635" w:rsidRDefault="00A563EA">
      <w:pPr>
        <w:autoSpaceDE w:val="0"/>
        <w:autoSpaceDN w:val="0"/>
        <w:spacing w:after="64" w:line="220" w:lineRule="exact"/>
        <w:rPr>
          <w:lang w:val="ru-RU"/>
        </w:rPr>
      </w:pPr>
    </w:p>
    <w:p w14:paraId="4388FBF8" w14:textId="77777777" w:rsidR="00A563EA" w:rsidRDefault="000D32F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24"/>
        <w:gridCol w:w="528"/>
        <w:gridCol w:w="1104"/>
        <w:gridCol w:w="1142"/>
        <w:gridCol w:w="804"/>
        <w:gridCol w:w="3170"/>
        <w:gridCol w:w="1080"/>
        <w:gridCol w:w="1382"/>
      </w:tblGrid>
      <w:tr w:rsidR="00A563EA" w14:paraId="4F203F8A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42E4" w14:textId="77777777" w:rsidR="00A563EA" w:rsidRDefault="000D32FB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E10F3" w14:textId="77777777" w:rsidR="00A563EA" w:rsidRPr="00640635" w:rsidRDefault="000D32F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D1850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A8D54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CA84D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19B8B" w14:textId="77777777" w:rsidR="00A563EA" w:rsidRDefault="000D32FB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8E9DB" w14:textId="77777777" w:rsidR="00A563EA" w:rsidRDefault="000D32FB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A563EA" w14:paraId="2FA3DC4B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67D4" w14:textId="77777777" w:rsidR="00A563EA" w:rsidRDefault="00A563E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E98F" w14:textId="77777777" w:rsidR="00A563EA" w:rsidRDefault="00A563E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DFFF8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1B1F3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47D7C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DF75" w14:textId="77777777" w:rsidR="00A563EA" w:rsidRDefault="00A563E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4413" w14:textId="77777777" w:rsidR="00A563EA" w:rsidRDefault="00A563E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6C0F" w14:textId="77777777" w:rsidR="00A563EA" w:rsidRDefault="00A563E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6F83" w14:textId="77777777" w:rsidR="00A563EA" w:rsidRDefault="00A563EA"/>
        </w:tc>
      </w:tr>
      <w:tr w:rsidR="00A563EA" w:rsidRPr="009614C4" w14:paraId="07CD5D0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6EBB5" w14:textId="77777777" w:rsidR="00A563EA" w:rsidRPr="00640635" w:rsidRDefault="000D32F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A563EA" w14:paraId="460A6C9E" w14:textId="77777777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62942" w14:textId="77777777" w:rsidR="00A563EA" w:rsidRDefault="000D32F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8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9BBC5" w14:textId="77777777" w:rsidR="00A563EA" w:rsidRDefault="000D32FB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Непрерывность процесса деятельностного освоения мира человеком и создания культуры.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духовные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потребности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движущие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силы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прогресса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53288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06D90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80534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C7834" w14:textId="77777777" w:rsidR="00A563EA" w:rsidRDefault="00A563EA"/>
        </w:tc>
        <w:tc>
          <w:tcPr>
            <w:tcW w:w="31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C3456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0B216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CF6F2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0FA3EBEE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5C6E9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CA67F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C2569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40DBA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F779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B4EE6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E70C5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91DA4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31044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029C3704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EBA2B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8B9A5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6C75B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AD4C8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1FDFC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973CE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C75B6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C92B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5813F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0658F6AA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741DC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6719C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1529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AAB20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3A1B3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F16E9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EBC0B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материалов при работе над изделиями;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0ABD7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D39A3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5AA9311E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B8012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D01BD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Стилевая гармония в предметном ансамбле; гармония предметной и окружающей среды (общее представление)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88946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72590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8C4C8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1DA5E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2F3FB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устройство изделия, определять в нём детали и способы их соединения;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6C7FC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30CA8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452FA939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E2C8F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02991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Мир современной техники. Информационно-коммуникационные технологии в жизни современного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75B51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722BE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CB79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BB7976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F95C3" w14:textId="77777777" w:rsidR="00A563EA" w:rsidRPr="00640635" w:rsidRDefault="000D32FB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110EA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2A7E5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638612A5" w14:textId="77777777">
        <w:trPr>
          <w:trHeight w:hRule="exact" w:val="10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BCFEA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4268A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75081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82C91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2B05B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492A9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B441F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Отбирать материалы и инструменты,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необходимые для выполнения изделия в зависимости от вида работы, заменять их (с помощью учителя);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1343A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D5C2E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2D11169A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63E27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B1B76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947AC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F681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9866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54EBD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AB381" w14:textId="77777777" w:rsidR="00A563EA" w:rsidRPr="00640635" w:rsidRDefault="000D32F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Отбирать материалы и инструменты,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необходимые для выполнения изделия в зависимости от вида работы, заменять их (с помощью учителя);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525AB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2E7BD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2F8C4244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DCBA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C89B0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Элементарная творческая и проектная деятельность. Коллективные, групповые и индивидуальные проекты в рамках изучаемой тематики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AEEAB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2E5C5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593A1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D51E4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B7FD5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3C65A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D3878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7869B518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6E90B" w14:textId="77777777" w:rsidR="00A563EA" w:rsidRDefault="000D32F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29A1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Совместная работа в малых группах, осуществление сотрудничества;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распределение работы, выполнение социальных ролей (руководитель/лидер и подчинённый)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4EF24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6F00C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3F081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E3DCF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609D8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правила безопасной работы,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инструментов и приспособлений в зависимости от технологии изготавливаемых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44D35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2A466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7BD16594" w14:textId="77777777">
        <w:trPr>
          <w:trHeight w:hRule="exact" w:val="348"/>
        </w:trPr>
        <w:tc>
          <w:tcPr>
            <w:tcW w:w="6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543F8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D4A7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6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DF0F2" w14:textId="77777777" w:rsidR="00A563EA" w:rsidRDefault="00A563EA"/>
        </w:tc>
      </w:tr>
      <w:tr w:rsidR="00A563EA" w:rsidRPr="009614C4" w14:paraId="570B7F96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2CDBC" w14:textId="77777777" w:rsidR="00A563EA" w:rsidRPr="00640635" w:rsidRDefault="000D32F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</w:tbl>
    <w:p w14:paraId="6F2A729C" w14:textId="77777777" w:rsidR="00A563EA" w:rsidRPr="00640635" w:rsidRDefault="00A563EA">
      <w:pPr>
        <w:autoSpaceDE w:val="0"/>
        <w:autoSpaceDN w:val="0"/>
        <w:spacing w:after="0" w:line="14" w:lineRule="exact"/>
        <w:rPr>
          <w:lang w:val="ru-RU"/>
        </w:rPr>
      </w:pPr>
    </w:p>
    <w:p w14:paraId="4A7BB1B3" w14:textId="77777777" w:rsidR="00A563EA" w:rsidRPr="00640635" w:rsidRDefault="00A563EA">
      <w:pPr>
        <w:rPr>
          <w:lang w:val="ru-RU"/>
        </w:rPr>
        <w:sectPr w:rsidR="00A563EA" w:rsidRPr="00640635">
          <w:pgSz w:w="16840" w:h="11900"/>
          <w:pgMar w:top="282" w:right="640" w:bottom="52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65CF094" w14:textId="77777777" w:rsidR="00A563EA" w:rsidRPr="00640635" w:rsidRDefault="00A563E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24"/>
        <w:gridCol w:w="528"/>
        <w:gridCol w:w="1104"/>
        <w:gridCol w:w="1142"/>
        <w:gridCol w:w="804"/>
        <w:gridCol w:w="3170"/>
        <w:gridCol w:w="1080"/>
        <w:gridCol w:w="1382"/>
      </w:tblGrid>
      <w:tr w:rsidR="00A563EA" w14:paraId="34B2E6A6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61B5C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457BC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6B3CB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C4D2E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9E722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4BBEB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A2BE5" w14:textId="77777777" w:rsidR="00A563EA" w:rsidRPr="00640635" w:rsidRDefault="000D32F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названия и назначение основных инструментов и приспособлений для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ручного труда и выбирать необходимые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приспособления для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выполнения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2BE0B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17B45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5657A38B" w14:textId="77777777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74D50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DDC31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50D62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F2A51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7245E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AF3CE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7EE84" w14:textId="77777777" w:rsidR="00A563EA" w:rsidRPr="00640635" w:rsidRDefault="000D32F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несложные конструкции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изделий из бумаги и картона по рисунку, простейшему чертежу или эскизу, образцу и доступным заданным условиям. Применять разнообразные технологии и способы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обработки материалов в различных видах изделий; проводить сравнительный анализ технологий при использовании того или иного материала;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61F22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54BBE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5F37A982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9FE82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5BA77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F16CE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AEA26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5A3D2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A9E55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90436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свойства природных материалов и на основе полученных выводов отбирать материал для выполнения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363A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30E4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2362D100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ED9C2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4D925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B290C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28B93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1548D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5905F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05C9C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рационального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безопасного использования инструментов (угольник, циркуль, игла, шило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DAD2E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995C1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42E86D8A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8B635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72D47E" w14:textId="77777777" w:rsidR="00A563EA" w:rsidRDefault="000D32FB">
            <w:pPr>
              <w:autoSpaceDE w:val="0"/>
              <w:autoSpaceDN w:val="0"/>
              <w:spacing w:before="78" w:after="0" w:line="252" w:lineRule="auto"/>
              <w:ind w:left="72"/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Углубление общих представлений о технологическом процессе (анализ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устройства и назначения изделия; выстраивание последовательности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Биговка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рицовка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E92F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888C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46CC5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DB52F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C89F7" w14:textId="77777777" w:rsidR="00A563EA" w:rsidRPr="00640635" w:rsidRDefault="000D32F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названия и назначение основных инструментов и приспособлений для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ручного труда и выбирать необходимые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приспособления для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выполнения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5A3EA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E4A63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100F9E44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F1C19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5EA8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Изготовление объёмных изделий из развёрток.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Преобразование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развёрток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несложных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3627B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60B49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BBA13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E3A79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6306B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простейшие чертежи развёрток, схемы изготовления изделия и выполнять изделие по заданному чертежу под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C210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C1789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7050712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752B9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D49A3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EE886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B559E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04879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8F4AB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F0C20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рационального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безопасного использования инструментов (угольник, циркуль, игла, шило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116D2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53F0B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6B405FBC" w14:textId="7777777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184DD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2E5D5" w14:textId="77777777" w:rsidR="00A563EA" w:rsidRPr="00640635" w:rsidRDefault="000D32F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и построение простого чертежа/эскиза развёртки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7E42A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8D32E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A8731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149D4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A1A90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несложные расчёты размеров деталей изделия, ориентируясь на образец, эскиз или технический рисунок.</w:t>
            </w:r>
          </w:p>
          <w:p w14:paraId="68E9EA44" w14:textId="77777777" w:rsidR="00A563EA" w:rsidRPr="00640635" w:rsidRDefault="000D32FB">
            <w:pPr>
              <w:autoSpaceDE w:val="0"/>
              <w:autoSpaceDN w:val="0"/>
              <w:spacing w:before="20" w:after="0" w:line="252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Выстраивать простые чертежи/эскизы развёртки изделия. Выполнять разметку деталей с опорой на простейший чертёж, эскиз. Решать задачи на внесение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необходимых дополнений и изменений в схему, чертёж, эскиз;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D1861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D2DBD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14:paraId="1FA5925B" w14:textId="77777777" w:rsidR="00A563EA" w:rsidRDefault="00A563EA">
      <w:pPr>
        <w:autoSpaceDE w:val="0"/>
        <w:autoSpaceDN w:val="0"/>
        <w:spacing w:after="0" w:line="14" w:lineRule="exact"/>
      </w:pPr>
    </w:p>
    <w:p w14:paraId="2DEC65A2" w14:textId="77777777" w:rsidR="00A563EA" w:rsidRDefault="00A563EA">
      <w:pPr>
        <w:sectPr w:rsidR="00A563EA">
          <w:pgSz w:w="16840" w:h="11900"/>
          <w:pgMar w:top="284" w:right="640" w:bottom="100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103B0A5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24"/>
        <w:gridCol w:w="528"/>
        <w:gridCol w:w="1104"/>
        <w:gridCol w:w="1142"/>
        <w:gridCol w:w="804"/>
        <w:gridCol w:w="3170"/>
        <w:gridCol w:w="1080"/>
        <w:gridCol w:w="1382"/>
      </w:tblGrid>
      <w:tr w:rsidR="00A563EA" w14:paraId="47E2FBBA" w14:textId="7777777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C9E01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67410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F72A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DB57A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07D021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84E6B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51CD6" w14:textId="77777777" w:rsidR="00A563EA" w:rsidRPr="00640635" w:rsidRDefault="000D32F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несложные конструкции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изделий из бумаги и картона по рисунку, простейшему чертежу или эскизу, образцу и доступным заданным условиям. Применять разнообразные технологии и способы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обработки материалов в различных видах изделий; проводить сравнительный анализ технологий при использовании того или иного материала;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01FE7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49272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3BAE246E" w14:textId="77777777">
        <w:trPr>
          <w:trHeight w:hRule="exact" w:val="19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FE004" w14:textId="77777777" w:rsidR="00A563EA" w:rsidRDefault="000D32F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1E44D" w14:textId="77777777" w:rsidR="00A563EA" w:rsidRPr="00640635" w:rsidRDefault="000D32FB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Выполнение измерений, расчётов, несложных построений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0388F" w14:textId="77777777" w:rsidR="00A563EA" w:rsidRDefault="000D32F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6B6F1" w14:textId="77777777" w:rsidR="00A563EA" w:rsidRDefault="000D32F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51217" w14:textId="77777777" w:rsidR="00A563EA" w:rsidRDefault="000D32F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3F4B1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EF934" w14:textId="77777777" w:rsidR="00A563EA" w:rsidRPr="00640635" w:rsidRDefault="000D32FB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несложные расчёты размеров деталей изделия, ориентируясь на образец, эскиз или технический рисунок.</w:t>
            </w:r>
          </w:p>
          <w:p w14:paraId="50AAFDA1" w14:textId="77777777" w:rsidR="00A563EA" w:rsidRPr="00640635" w:rsidRDefault="000D32FB">
            <w:pPr>
              <w:autoSpaceDE w:val="0"/>
              <w:autoSpaceDN w:val="0"/>
              <w:spacing w:before="18" w:after="0" w:line="252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Выстраивать простые чертежи/эскизы развёртки изделия. Выполнять разметку деталей с опорой на простейший чертёж, эскиз. Решать задачи на внесение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необходимых дополнений и изменений в схему, чертёж, эскиз;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0FD1A" w14:textId="77777777" w:rsidR="00A563EA" w:rsidRDefault="000D32FB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ABE2A" w14:textId="77777777" w:rsidR="00A563EA" w:rsidRDefault="000D32FB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7EFF815B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85B44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2083D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2B90B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1AD4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0F47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FBFF2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34F4C" w14:textId="77777777" w:rsidR="00A563EA" w:rsidRPr="00640635" w:rsidRDefault="000D32F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организовывать свою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особенностями; под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контролем учителя в процессе выполнения изделия проверять и восстанавливать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61323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921BA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35E314F9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28762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086CF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обработки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текстильных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05C43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03E7F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A705F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5A502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815EB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и различать ткани, трикотаж, нетканое полотно. Знать особенности строения ткани, трикотажа, нетканого полотна;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DAA31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70121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4C492329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860F5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C824D" w14:textId="77777777" w:rsidR="00A563EA" w:rsidRPr="00640635" w:rsidRDefault="000D32F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трикотажа и нетканых материалов для изготовления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FA203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6FEFF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12F11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75C05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1F22D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и различать ткани, трикотаж, нетканое полотно. Знать особенности строения ткани, трикотажа, нетканого полотна;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47154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C7A35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6955CB9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6C8EB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69DDC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116"/>
              <w:jc w:val="both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2ED7F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DDC2E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4AFA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32C1A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FAF4C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анализировать образцы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4C5E2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84FAE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21EF47D0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FF942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A228F" w14:textId="77777777" w:rsidR="00A563EA" w:rsidRPr="00640635" w:rsidRDefault="000D32F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Пришивание пуговиц (с двумя-четырьмя отверстиями)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C89A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9FDB2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685AF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35341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DC5CB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простейший ремонт изделий (пришивание пуговиц);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9ED23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433D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3A1DADFA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2C96E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67D1E" w14:textId="77777777" w:rsidR="00A563EA" w:rsidRPr="00640635" w:rsidRDefault="000D32F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Изготовление швейных изделий из нескольких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C0FD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A82A0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2105C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A8A43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71B75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анализировать образцы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53FBB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AB5CF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1CCDE48F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81954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06643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FDB66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0C7B3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9EA3A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BA8DC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9C813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анализировать образцы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D7E0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8DFC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00EECD8E" w14:textId="77777777">
        <w:trPr>
          <w:trHeight w:hRule="exact" w:val="328"/>
        </w:trPr>
        <w:tc>
          <w:tcPr>
            <w:tcW w:w="6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600D1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A149D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6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597D6" w14:textId="77777777" w:rsidR="00A563EA" w:rsidRDefault="00A563EA"/>
        </w:tc>
      </w:tr>
    </w:tbl>
    <w:p w14:paraId="645067C6" w14:textId="77777777" w:rsidR="00A563EA" w:rsidRDefault="00A563EA">
      <w:pPr>
        <w:autoSpaceDE w:val="0"/>
        <w:autoSpaceDN w:val="0"/>
        <w:spacing w:after="0" w:line="14" w:lineRule="exact"/>
      </w:pPr>
    </w:p>
    <w:p w14:paraId="7BA9F0B1" w14:textId="77777777" w:rsidR="00A563EA" w:rsidRDefault="00A563EA">
      <w:pPr>
        <w:sectPr w:rsidR="00A563EA">
          <w:pgSz w:w="16840" w:h="11900"/>
          <w:pgMar w:top="284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183B2D5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824"/>
        <w:gridCol w:w="528"/>
        <w:gridCol w:w="1104"/>
        <w:gridCol w:w="1142"/>
        <w:gridCol w:w="804"/>
        <w:gridCol w:w="3170"/>
        <w:gridCol w:w="1080"/>
        <w:gridCol w:w="1382"/>
      </w:tblGrid>
      <w:tr w:rsidR="00A563EA" w14:paraId="17C69043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06B05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A563EA" w14:paraId="47D0FE09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90E1E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F5C16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технологическим, функциональным, декоративно-художественным)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C5A8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A097E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B0ACD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A471E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7326D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Выделять крепёжные детали (винт, болт, гайка);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641FC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E37D6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68536627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E6B53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810A4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подвижного и неподвижного соединения деталей </w:t>
            </w:r>
            <w:proofErr w:type="spellStart"/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набор</w:t>
            </w:r>
            <w:proofErr w:type="gramStart"/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а«</w:t>
            </w:r>
            <w:proofErr w:type="gramEnd"/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Конструктор</w:t>
            </w:r>
            <w:proofErr w:type="spellEnd"/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», их использование в изделиях; жёсткость и устойчивость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3FB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DD3D6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4A6AA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AA424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7F7DC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свойства металлического и пластмассового конструкторов;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C734A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F927C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26426D69" w14:textId="77777777">
        <w:trPr>
          <w:trHeight w:hRule="exact" w:val="13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2CE77" w14:textId="77777777" w:rsidR="00A563EA" w:rsidRDefault="000D32F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7A570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29D58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B02C6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63C8C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D9FCD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84641" w14:textId="77777777" w:rsidR="00A563EA" w:rsidRPr="00640635" w:rsidRDefault="000D32FB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Конструировать и моделировать изделия из различных материалов, в том числе с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 наборов «Конструктор» по заданным условиям (технико-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технологическим, функциональным,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декоративно-художественным);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BE9BB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274AB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6F1775DE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C0BD7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F27E0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97E0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4176D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37E60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3FCAF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19299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простые макеты и модели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архитектурных сооружений, технических устройств, бытовых конструкций;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1ED4B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93DE0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7FD80DA0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1A807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8016A" w14:textId="77777777" w:rsidR="00A563EA" w:rsidRPr="00640635" w:rsidRDefault="000D32F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B167F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B01EC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570E9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95AA2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6D756" w14:textId="77777777" w:rsidR="00A563EA" w:rsidRDefault="000D32FB">
            <w:pPr>
              <w:autoSpaceDE w:val="0"/>
              <w:autoSpaceDN w:val="0"/>
              <w:spacing w:before="78" w:after="0" w:line="252" w:lineRule="auto"/>
              <w:ind w:left="72"/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конструкцию изделия по рисунку, простому чертежу, схеме, готовому образцу. Выделять детали конструкции,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их форму, расположение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способ соединения.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изделия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FD9F5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94C11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648DA26F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FB115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93325" w14:textId="77777777" w:rsidR="00A563EA" w:rsidRPr="00640635" w:rsidRDefault="000D32F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BD4FA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6600C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F957D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689E4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4D37B" w14:textId="77777777" w:rsidR="00A563EA" w:rsidRPr="00640635" w:rsidRDefault="000D32FB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Решать задачи на трансформацию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трёхмерной конструкции в развёртку (и наоборот);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20600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D128D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78B12967" w14:textId="77777777">
        <w:trPr>
          <w:trHeight w:hRule="exact" w:val="348"/>
        </w:trPr>
        <w:tc>
          <w:tcPr>
            <w:tcW w:w="6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D55CA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0FB9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6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02465" w14:textId="77777777" w:rsidR="00A563EA" w:rsidRDefault="00A563EA"/>
        </w:tc>
      </w:tr>
      <w:tr w:rsidR="00A563EA" w14:paraId="52D8438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E582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A563EA" w14:paraId="74A6C634" w14:textId="77777777">
        <w:trPr>
          <w:trHeight w:hRule="exact" w:val="1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29151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DA804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Информационная среда, основные источники (органы восприятия) информации, получаемой человеком.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Сохранение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передача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38841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F078B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148D8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46F4C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E6E82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Различать, сравнивать источники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информации, используемые человеком в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быту: телевидение, радио, печатные издания, персональный компьютер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23809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C8928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0798C993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EB0B4" w14:textId="77777777" w:rsidR="00A563EA" w:rsidRDefault="000D32F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DADF2" w14:textId="77777777" w:rsidR="00A563EA" w:rsidRPr="00640635" w:rsidRDefault="000D32F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724D5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CEC67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5E9FB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E35B9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FD7A4" w14:textId="77777777" w:rsidR="00A563EA" w:rsidRPr="00640635" w:rsidRDefault="000D32F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Различать, сравнивать источники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информации, используемые человеком в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быту: телевидение, радио, печатные издания, персональный компьютер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09BD4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6C10D" w14:textId="77777777" w:rsidR="00A563EA" w:rsidRDefault="000D32F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235E72E2" w14:textId="77777777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9AFDE" w14:textId="77777777" w:rsidR="00A563EA" w:rsidRDefault="000D32F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58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C800D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96768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0CBA3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0F14D" w14:textId="77777777" w:rsidR="00A563EA" w:rsidRDefault="000D32F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5DC95" w14:textId="77777777" w:rsidR="00A563EA" w:rsidRDefault="00A563EA"/>
        </w:tc>
        <w:tc>
          <w:tcPr>
            <w:tcW w:w="31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C1027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значение ИКТ в жизни современного человека;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481B5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0D8EA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5116A53B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A14D3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DE2DA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доступной информацией (книги, музеи, беседы (мастер-классы) с мастерами, Интернет, видео,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DVD</w:t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4BD4F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F39C5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80BA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35A95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6F552" w14:textId="77777777" w:rsidR="00A563EA" w:rsidRPr="00640635" w:rsidRDefault="000D32F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простейшие операции над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готовыми файлами и папками (открывать, читать);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E39E9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0616E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A563EA" w14:paraId="10296BE8" w14:textId="77777777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DB467" w14:textId="77777777" w:rsidR="00A563EA" w:rsidRDefault="000D32F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EC9CE" w14:textId="77777777" w:rsidR="00A563EA" w:rsidRPr="00640635" w:rsidRDefault="000D32F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текстовым редактором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Microsoft</w:t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Word</w:t>
            </w:r>
            <w:r w:rsidRPr="00640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или другим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0BD60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DE809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B8B24" w14:textId="77777777" w:rsidR="00A563EA" w:rsidRDefault="000D32F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5D72C" w14:textId="77777777" w:rsidR="00A563EA" w:rsidRDefault="00A563EA"/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C6676" w14:textId="77777777" w:rsidR="00A563EA" w:rsidRPr="00640635" w:rsidRDefault="000D32F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небольшие тексты, редактировать их;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38E8B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01D86" w14:textId="77777777" w:rsidR="00A563EA" w:rsidRDefault="000D32F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14:paraId="201D6F09" w14:textId="77777777" w:rsidR="00A563EA" w:rsidRDefault="00A563EA">
      <w:pPr>
        <w:autoSpaceDE w:val="0"/>
        <w:autoSpaceDN w:val="0"/>
        <w:spacing w:after="0" w:line="14" w:lineRule="exact"/>
      </w:pPr>
    </w:p>
    <w:p w14:paraId="24397840" w14:textId="77777777" w:rsidR="00A563EA" w:rsidRDefault="00A563EA">
      <w:pPr>
        <w:sectPr w:rsidR="00A563EA">
          <w:pgSz w:w="16840" w:h="11900"/>
          <w:pgMar w:top="284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BC6E9C5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292"/>
        <w:gridCol w:w="528"/>
        <w:gridCol w:w="1104"/>
        <w:gridCol w:w="1142"/>
        <w:gridCol w:w="6436"/>
      </w:tblGrid>
      <w:tr w:rsidR="00A563EA" w14:paraId="163B5363" w14:textId="77777777">
        <w:trPr>
          <w:trHeight w:hRule="exact" w:val="348"/>
        </w:trPr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2FF16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0C4A2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46C4A" w14:textId="77777777" w:rsidR="00A563EA" w:rsidRDefault="00A563EA"/>
        </w:tc>
      </w:tr>
      <w:tr w:rsidR="00A563EA" w14:paraId="78DFE952" w14:textId="77777777">
        <w:trPr>
          <w:trHeight w:hRule="exact" w:val="328"/>
        </w:trPr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AC438" w14:textId="77777777" w:rsidR="00A563EA" w:rsidRPr="00640635" w:rsidRDefault="000D32F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68E95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8B5E2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66B14" w14:textId="77777777" w:rsidR="00A563EA" w:rsidRDefault="000D32F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6BF27" w14:textId="77777777" w:rsidR="00A563EA" w:rsidRDefault="00A563EA"/>
        </w:tc>
      </w:tr>
    </w:tbl>
    <w:p w14:paraId="4106EACC" w14:textId="77777777" w:rsidR="00A563EA" w:rsidRDefault="00A563EA">
      <w:pPr>
        <w:autoSpaceDE w:val="0"/>
        <w:autoSpaceDN w:val="0"/>
        <w:spacing w:after="0" w:line="14" w:lineRule="exact"/>
      </w:pPr>
    </w:p>
    <w:p w14:paraId="416A5F43" w14:textId="77777777" w:rsidR="00A563EA" w:rsidRDefault="00A563EA">
      <w:pPr>
        <w:sectPr w:rsidR="00A563E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D56E4C" w14:textId="77777777" w:rsidR="00A563EA" w:rsidRDefault="00A563EA">
      <w:pPr>
        <w:autoSpaceDE w:val="0"/>
        <w:autoSpaceDN w:val="0"/>
        <w:spacing w:after="78" w:line="220" w:lineRule="exact"/>
      </w:pPr>
    </w:p>
    <w:p w14:paraId="1EF53519" w14:textId="77777777" w:rsidR="00A563EA" w:rsidRDefault="000D32FB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A563EA" w14:paraId="5E1A01DF" w14:textId="7777777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2D19B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2FF2C3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0F94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916B5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8CA68" w14:textId="77777777" w:rsidR="00A563EA" w:rsidRDefault="000D32FB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A563EA" w14:paraId="0977CDE9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BF39" w14:textId="77777777" w:rsidR="00A563EA" w:rsidRDefault="00A563EA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1A2C72C" w14:textId="77777777" w:rsidR="00A563EA" w:rsidRDefault="00A563EA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FB82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98457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6F051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5739" w14:textId="77777777" w:rsidR="00A563EA" w:rsidRDefault="00A563EA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1308" w14:textId="77777777" w:rsidR="00A563EA" w:rsidRDefault="00A563EA"/>
        </w:tc>
      </w:tr>
      <w:tr w:rsidR="00A563EA" w14:paraId="6749E7A4" w14:textId="77777777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3195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1910E0D" w14:textId="42879DDA" w:rsidR="00A563EA" w:rsidRPr="00640635" w:rsidRDefault="000D32F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Непрерывность процесса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деятельностного освоения мира человеком и создания культуры.</w:t>
            </w:r>
            <w:r w:rsidR="00D03E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творческой трудовой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деятельности в современных условиях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4FFF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B4D4A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0E51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0F7E6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2FEE9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44D2946B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64DC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951FD14" w14:textId="77777777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профессии, связанные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 обработкой материалов,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аналогичных используемым на уроках технологии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6A1B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78F5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3324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DC689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63455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7A8470A4" w14:textId="77777777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4AA4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565F95" w14:textId="77777777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Общие правила создания предметов рукотворного мира: соответствие формы, размеров, материала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внешнего оформления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 его назначению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DAA87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3B6E3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C04F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87F02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D376F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7701CD94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2432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4382271" w14:textId="77777777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Стилевая гармония в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предметном ансамбле;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гармония предметной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окружающей среды (общее представление)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DFDA6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8B6C7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8B23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A5547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66872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5CCE2466" w14:textId="77777777">
        <w:trPr>
          <w:trHeight w:hRule="exact" w:val="18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8A3C0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EEAF53" w14:textId="77777777" w:rsidR="00A563EA" w:rsidRPr="00640635" w:rsidRDefault="000D32F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современной техники.</w:t>
            </w:r>
          </w:p>
          <w:p w14:paraId="6DC8F44B" w14:textId="77777777" w:rsidR="00A563EA" w:rsidRPr="00640635" w:rsidRDefault="000D32FB">
            <w:pPr>
              <w:autoSpaceDE w:val="0"/>
              <w:autoSpaceDN w:val="0"/>
              <w:spacing w:before="72" w:after="0"/>
              <w:ind w:left="72" w:right="720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Информационно-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коммуникационные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технологии в жизни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современного человека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0C5B9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E3A60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24B7D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6F9B6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6AC56" w14:textId="77777777" w:rsidR="00A563EA" w:rsidRDefault="000D32F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6B574FFE" w14:textId="77777777" w:rsidR="00A563EA" w:rsidRDefault="00A563EA">
      <w:pPr>
        <w:autoSpaceDE w:val="0"/>
        <w:autoSpaceDN w:val="0"/>
        <w:spacing w:after="0" w:line="14" w:lineRule="exact"/>
      </w:pPr>
    </w:p>
    <w:p w14:paraId="0FA4B58B" w14:textId="77777777" w:rsidR="00A563EA" w:rsidRDefault="00A563EA">
      <w:pPr>
        <w:sectPr w:rsidR="00A563E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CD5491F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A563EA" w14:paraId="5F56DCD2" w14:textId="77777777">
        <w:trPr>
          <w:trHeight w:hRule="exact" w:val="41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309D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7E8129" w14:textId="67BF8F28" w:rsidR="00A563EA" w:rsidRPr="00640635" w:rsidRDefault="000D32FB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человеком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инженерных задач на основе изучения природных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законов — жёсткость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(трубчатые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сооружения, треугольник как устойчивая геометрическая форма и др.)</w:t>
            </w:r>
            <w:r w:rsidR="00D03E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внимательное отношение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 природе как источнику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сырьевых ресурсов и идей для технологий будущег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DD0D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2BFB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1E56A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AD8BE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9C492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2A27C0B4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23E9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E0788E3" w14:textId="77777777" w:rsidR="00A563EA" w:rsidRPr="00640635" w:rsidRDefault="000D32F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Элементарная творческая и проектная деятельность.</w:t>
            </w:r>
          </w:p>
          <w:p w14:paraId="721B2D20" w14:textId="77777777" w:rsidR="00A563EA" w:rsidRPr="00640635" w:rsidRDefault="000D32FB">
            <w:pPr>
              <w:autoSpaceDE w:val="0"/>
              <w:autoSpaceDN w:val="0"/>
              <w:spacing w:before="70" w:after="0" w:line="271" w:lineRule="auto"/>
              <w:ind w:right="288"/>
              <w:jc w:val="center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Коллективные, групповые и индивидуальные проекты в рамках изучаемой тематики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F1B77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D5B01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906B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43E2E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2230F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1D127D04" w14:textId="77777777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8937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DDAFB8" w14:textId="77777777" w:rsidR="00A563EA" w:rsidRPr="00640635" w:rsidRDefault="000D32F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Совместная работа в малых группах, осуществление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сотрудничества;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распределение работы,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социальных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ролей (руководитель/лидер и подчинённый)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AF2D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4245C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3C4F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85F58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E9979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4C05DA0A" w14:textId="77777777">
        <w:trPr>
          <w:trHeight w:hRule="exact" w:val="48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2D5EC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E5A5EA" w14:textId="4DA4EA1F" w:rsidR="00A563EA" w:rsidRPr="00640635" w:rsidRDefault="000D32FB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технологий и способов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обработки материалов в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различных видах изделий;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сравнительный анализ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технологий при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использовании того или иного материала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Аппликация из бумаги.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ABA0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07FD5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4D29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EC363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AAE85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178A948A" w14:textId="77777777" w:rsidR="00A563EA" w:rsidRDefault="00A563EA">
      <w:pPr>
        <w:autoSpaceDE w:val="0"/>
        <w:autoSpaceDN w:val="0"/>
        <w:spacing w:after="0" w:line="14" w:lineRule="exact"/>
      </w:pPr>
    </w:p>
    <w:p w14:paraId="3A7142FB" w14:textId="77777777" w:rsidR="00A563EA" w:rsidRDefault="00A563EA">
      <w:pPr>
        <w:sectPr w:rsidR="00A563EA">
          <w:pgSz w:w="11900" w:h="16840"/>
          <w:pgMar w:top="284" w:right="650" w:bottom="14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62370A6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A563EA" w14:paraId="5CF76C35" w14:textId="77777777" w:rsidTr="00640635">
        <w:trPr>
          <w:trHeight w:hRule="exact" w:val="284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56580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C33A722" w14:textId="55D15C22" w:rsidR="00A563EA" w:rsidRPr="00640635" w:rsidRDefault="000D32FB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материалов по их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декоративно-художественным и технологическим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свойствам, использование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соответствующих способов обработки материалов в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назначения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F8FB5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8C9C1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0B10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4310F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AEC48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7889F6AF" w14:textId="77777777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F1662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0A5B02" w14:textId="72BC68D0" w:rsidR="00A563EA" w:rsidRPr="00640635" w:rsidRDefault="000D32FB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Углубление общих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представлений о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технологическом процессе (анализ устройства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назначения изделия;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выстраивание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последовательности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практических действий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технологических операций; подбор материалов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инструментов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2386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B086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F6091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87723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F5919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06212C4C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99946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409FC74" w14:textId="77777777" w:rsidR="00A563EA" w:rsidRPr="00640635" w:rsidRDefault="000D32F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Изготовление объёмных изделий из развёрток.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6C8C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2586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76CB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3ADBB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CD0C0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6D989B48" w14:textId="77777777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D0B38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694323F" w14:textId="410DE06F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Технология обработки бумаги и картона.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построение простого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чертежа/эскиза развёртки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858A1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CE5B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67E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D5733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6F52D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4E463E42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A147E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40D8A6" w14:textId="4708CDD8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Разметка деталей с опорой на простейший чертёж,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эскиз.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измерений, расчётов, несложных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построений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43EF6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010F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8F83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7B0FF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DFE00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5C25517B" w14:textId="77777777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F5858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7D1729" w14:textId="37CDB402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рицовки на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картоне с помощью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канцелярского ножа,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E6F0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5AE3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A466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CD5DC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521FA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1EB3B779" w14:textId="77777777" w:rsidR="00A563EA" w:rsidRDefault="00A563EA">
      <w:pPr>
        <w:autoSpaceDE w:val="0"/>
        <w:autoSpaceDN w:val="0"/>
        <w:spacing w:after="0" w:line="14" w:lineRule="exact"/>
      </w:pPr>
    </w:p>
    <w:p w14:paraId="6F9263FD" w14:textId="77777777" w:rsidR="00A563EA" w:rsidRDefault="00A563EA">
      <w:pPr>
        <w:sectPr w:rsidR="00A563EA">
          <w:pgSz w:w="11900" w:h="16840"/>
          <w:pgMar w:top="284" w:right="650" w:bottom="43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E12C23E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A563EA" w14:paraId="617DA7F4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29C91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2D2A90" w14:textId="39D59008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вариантов строчки косого стежка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для изготовления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изделий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69F8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2768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AD2C5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49758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F0B9F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08C099D0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29A3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C71E91" w14:textId="77777777" w:rsidR="00A563EA" w:rsidRPr="00640635" w:rsidRDefault="000D32FB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Пришивание пуговиц (с двумя-четырьмя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отверстиями)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C7E0A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C058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DA36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179B5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6FACE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49E296AA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98665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05B59F" w14:textId="510368BC" w:rsidR="00A563EA" w:rsidRPr="00640635" w:rsidRDefault="000D32FB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Изготовление швейных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изделий из нескольких </w:t>
            </w:r>
            <w:r w:rsidRPr="00640635">
              <w:rPr>
                <w:lang w:val="ru-RU"/>
              </w:rPr>
              <w:br/>
            </w:r>
            <w:proofErr w:type="spellStart"/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деталей</w:t>
            </w:r>
            <w:proofErr w:type="gramStart"/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спользование</w:t>
            </w:r>
            <w:proofErr w:type="spellEnd"/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дополнительных материалов.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561E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B117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A2E5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0A235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BCCF5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3B1E041D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AD26D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E274AD4" w14:textId="60AA9F35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моделирование изделий из различных материалов, в том числе наборов «Конструктор» 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 заданным 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условиям</w:t>
            </w:r>
            <w:r w:rsid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E9FC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54DD2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73CAA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F3B9F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F11E4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32C463C2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08D6D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98E4D9E" w14:textId="6B3ADE43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0D32FB">
              <w:rPr>
                <w:lang w:val="ru-RU"/>
              </w:rPr>
              <w:t xml:space="preserve">Конструирование </w:t>
            </w:r>
            <w:r w:rsidRPr="000D32FB">
              <w:rPr>
                <w:lang w:val="ru-RU"/>
              </w:rPr>
              <w:br/>
              <w:t>и моделирование изделий из различных материалов, в том числе наборов «Конструктор» по заданным условиям.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450A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727F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49D32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F7409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35442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2E528D2D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3E604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90BE771" w14:textId="036140FF" w:rsidR="00A563EA" w:rsidRPr="00640635" w:rsidRDefault="000D32FB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подвижного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неподвижного соединения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деталей набора «Конструктор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AB88A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63B7A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4C41C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44BB4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8F096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36F6A22D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B34B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3103B6" w14:textId="3D948DA4" w:rsidR="00A563EA" w:rsidRPr="00640635" w:rsidRDefault="000D32FB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подвижного и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неподвижного соединения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деталей набора «Конструктор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8313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3D0A2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7BAA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096C5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4F84D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3E523F05" w14:textId="77777777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86A19" w14:textId="77777777" w:rsidR="00A563EA" w:rsidRDefault="000D32F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3CAFB13" w14:textId="6B1083D6" w:rsidR="00A563EA" w:rsidRPr="00640635" w:rsidRDefault="000D32FB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Создание простых макетов и моделей архитектурных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сооружений, технических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устройств, бытовых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EF85F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B20B7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2DBE8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B1B70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86E74" w14:textId="77777777" w:rsidR="00A563EA" w:rsidRDefault="000D32FB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1D4E0F6B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8655A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86512ED" w14:textId="77777777" w:rsidR="00A563EA" w:rsidRPr="00640635" w:rsidRDefault="000D32FB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Создание простых макетов и моделей архитектурных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сооружений, технических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устройств, бытовых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конструкций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3D0D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05BB1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A7223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98494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FEFC3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03710440" w14:textId="7777777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22DD9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95BD98" w14:textId="77777777" w:rsidR="00A563EA" w:rsidRPr="00640635" w:rsidRDefault="000D32F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заданий на доработку конструкций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728F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A6C4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8F1F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7EC46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FF4D9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21BCAF71" w14:textId="77777777" w:rsidR="00A563EA" w:rsidRDefault="00A563EA">
      <w:pPr>
        <w:autoSpaceDE w:val="0"/>
        <w:autoSpaceDN w:val="0"/>
        <w:spacing w:after="0" w:line="14" w:lineRule="exact"/>
      </w:pPr>
    </w:p>
    <w:p w14:paraId="5EA351A0" w14:textId="77777777" w:rsidR="00A563EA" w:rsidRDefault="00A563EA">
      <w:pPr>
        <w:sectPr w:rsidR="00A563EA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A7F3D38" w14:textId="77777777" w:rsidR="00A563EA" w:rsidRDefault="00A563E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A563EA" w14:paraId="60DED49C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C5BDE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3D3B45" w14:textId="77777777" w:rsidR="00A563EA" w:rsidRPr="00640635" w:rsidRDefault="000D32F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заданий на доработку конструкций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7CE4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1A90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F2C1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B5C6D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594EB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3685F719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F4B52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498326" w14:textId="77777777" w:rsidR="00A563EA" w:rsidRPr="00640635" w:rsidRDefault="000D32FB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9140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25ED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CE8D3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C993B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F3736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1AFBA94D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543D0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3E75236" w14:textId="77777777" w:rsidR="00A563EA" w:rsidRPr="00640635" w:rsidRDefault="000D32FB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9BEAE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4E39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CE609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1C59B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69916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496E3FE4" w14:textId="77777777">
        <w:trPr>
          <w:trHeight w:hRule="exact" w:val="116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AAD50" w14:textId="77777777" w:rsidR="00A563EA" w:rsidRDefault="000D32F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FF7B4B3" w14:textId="77777777" w:rsidR="00A563EA" w:rsidRPr="00640635" w:rsidRDefault="000D32FB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измерений и построений для решения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BFA4F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EAD40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9302B" w14:textId="77777777" w:rsidR="00A563EA" w:rsidRDefault="000D32F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992C7" w14:textId="77777777" w:rsidR="00A563EA" w:rsidRDefault="00A563EA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095C4" w14:textId="77777777" w:rsidR="00A563EA" w:rsidRDefault="000D32F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249865E7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5F6CE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52A02AC" w14:textId="77777777" w:rsidR="00A563EA" w:rsidRPr="00640635" w:rsidRDefault="000D32F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измерений и построений для решения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53F0D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0A2E6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62ED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FCD6A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83725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575B648B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A1222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CE65335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источники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2DC37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FA2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791A6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B3ADE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DF48C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03BD370D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D0AFD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30B7004" w14:textId="77777777" w:rsidR="00A563EA" w:rsidRDefault="000D32FB">
            <w:pPr>
              <w:autoSpaceDE w:val="0"/>
              <w:autoSpaceDN w:val="0"/>
              <w:spacing w:before="98" w:after="0" w:line="27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516B5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4DBA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B2422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5E212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ED5CF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75A05BCE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5A0D4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2793D9" w14:textId="77777777" w:rsidR="00A563EA" w:rsidRPr="00640635" w:rsidRDefault="000D32FB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Современный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информационный мир.</w:t>
            </w:r>
          </w:p>
          <w:p w14:paraId="775FB376" w14:textId="77777777" w:rsidR="00A563EA" w:rsidRPr="00640635" w:rsidRDefault="000D32FB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Персональный компьютер (ПК) и его назначение.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4A895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4399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1368F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6DF7E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8D2EC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2DB06014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EF742" w14:textId="77777777" w:rsidR="00A563EA" w:rsidRDefault="000D32F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190578D" w14:textId="77777777" w:rsidR="00A563EA" w:rsidRPr="00640635" w:rsidRDefault="000D32FB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текстовым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редактором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Microsoft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Word</w:t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или </w:t>
            </w:r>
            <w:proofErr w:type="spellStart"/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другимРабота</w:t>
            </w:r>
            <w:proofErr w:type="spellEnd"/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 </w:t>
            </w:r>
            <w:r w:rsidRPr="00640635">
              <w:rPr>
                <w:lang w:val="ru-RU"/>
              </w:rPr>
              <w:br/>
            </w: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доступной информацией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B7505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50E8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AC5A8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D807E" w14:textId="77777777" w:rsidR="00A563EA" w:rsidRDefault="00A563EA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74009" w14:textId="77777777" w:rsidR="00A563EA" w:rsidRDefault="000D32F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563EA" w14:paraId="5B1A1266" w14:textId="77777777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62ABB1" w14:textId="77777777" w:rsidR="00A563EA" w:rsidRPr="00640635" w:rsidRDefault="000D32F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4063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189A0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9C7A4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CDCFB" w14:textId="77777777" w:rsidR="00A563EA" w:rsidRDefault="000D32F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67382" w14:textId="77777777" w:rsidR="00A563EA" w:rsidRDefault="00A563EA"/>
        </w:tc>
      </w:tr>
    </w:tbl>
    <w:p w14:paraId="1240BA89" w14:textId="77777777" w:rsidR="00A563EA" w:rsidRDefault="00A563EA">
      <w:pPr>
        <w:autoSpaceDE w:val="0"/>
        <w:autoSpaceDN w:val="0"/>
        <w:spacing w:after="0" w:line="14" w:lineRule="exact"/>
      </w:pPr>
    </w:p>
    <w:p w14:paraId="5840C753" w14:textId="76A1C308" w:rsidR="006E1195" w:rsidRDefault="006E1195"/>
    <w:p w14:paraId="74B90D5B" w14:textId="6629B885" w:rsidR="006E1195" w:rsidRPr="006E1195" w:rsidRDefault="006E1195" w:rsidP="006E1195">
      <w:pPr>
        <w:tabs>
          <w:tab w:val="left" w:pos="3210"/>
        </w:tabs>
        <w:rPr>
          <w:lang w:val="ru-RU"/>
        </w:rPr>
      </w:pPr>
      <w:r>
        <w:tab/>
      </w:r>
      <w:r>
        <w:rPr>
          <w:lang w:val="ru-RU"/>
        </w:rPr>
        <w:t>Виды работ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700"/>
        <w:gridCol w:w="2700"/>
        <w:gridCol w:w="2700"/>
        <w:gridCol w:w="2700"/>
      </w:tblGrid>
      <w:tr w:rsidR="006E1195" w14:paraId="4B40ACAF" w14:textId="77777777" w:rsidTr="006E1195">
        <w:tc>
          <w:tcPr>
            <w:tcW w:w="2700" w:type="dxa"/>
          </w:tcPr>
          <w:p w14:paraId="64C61F31" w14:textId="6998B894" w:rsidR="006E1195" w:rsidRPr="006E1195" w:rsidRDefault="006E1195" w:rsidP="006E1195">
            <w:pPr>
              <w:rPr>
                <w:lang w:val="ru-RU"/>
              </w:rPr>
            </w:pPr>
            <w:r>
              <w:rPr>
                <w:lang w:val="ru-RU"/>
              </w:rPr>
              <w:t xml:space="preserve"> 1 триместр</w:t>
            </w:r>
          </w:p>
        </w:tc>
        <w:tc>
          <w:tcPr>
            <w:tcW w:w="2700" w:type="dxa"/>
          </w:tcPr>
          <w:p w14:paraId="1FA78FEA" w14:textId="22EE060C" w:rsidR="006E1195" w:rsidRPr="006E1195" w:rsidRDefault="006E1195" w:rsidP="006E1195">
            <w:pPr>
              <w:rPr>
                <w:lang w:val="ru-RU"/>
              </w:rPr>
            </w:pPr>
            <w:r>
              <w:rPr>
                <w:lang w:val="ru-RU"/>
              </w:rPr>
              <w:t xml:space="preserve"> 2 триместр</w:t>
            </w:r>
          </w:p>
        </w:tc>
        <w:tc>
          <w:tcPr>
            <w:tcW w:w="2700" w:type="dxa"/>
          </w:tcPr>
          <w:p w14:paraId="7A48DA2C" w14:textId="206AACA3" w:rsidR="006E1195" w:rsidRPr="006E1195" w:rsidRDefault="006E1195" w:rsidP="006E1195">
            <w:pPr>
              <w:rPr>
                <w:lang w:val="ru-RU"/>
              </w:rPr>
            </w:pPr>
            <w:r>
              <w:rPr>
                <w:lang w:val="ru-RU"/>
              </w:rPr>
              <w:t xml:space="preserve"> 3 триместр</w:t>
            </w:r>
          </w:p>
        </w:tc>
        <w:tc>
          <w:tcPr>
            <w:tcW w:w="2700" w:type="dxa"/>
          </w:tcPr>
          <w:p w14:paraId="57E6C5D7" w14:textId="376DBE7C" w:rsidR="006E1195" w:rsidRPr="006E1195" w:rsidRDefault="006E1195" w:rsidP="006E1195">
            <w:pPr>
              <w:rPr>
                <w:lang w:val="ru-RU"/>
              </w:rPr>
            </w:pPr>
            <w:r>
              <w:rPr>
                <w:lang w:val="ru-RU"/>
              </w:rPr>
              <w:t xml:space="preserve"> год</w:t>
            </w:r>
          </w:p>
        </w:tc>
      </w:tr>
      <w:tr w:rsidR="006E1195" w14:paraId="764C409F" w14:textId="77777777" w:rsidTr="006E1195">
        <w:tc>
          <w:tcPr>
            <w:tcW w:w="2700" w:type="dxa"/>
          </w:tcPr>
          <w:p w14:paraId="0B2D9EC7" w14:textId="083169A6" w:rsidR="006E1195" w:rsidRPr="006E1195" w:rsidRDefault="006E1195" w:rsidP="006E1195">
            <w:pPr>
              <w:rPr>
                <w:lang w:val="ru-RU"/>
              </w:rPr>
            </w:pPr>
            <w:r>
              <w:rPr>
                <w:lang w:val="ru-RU"/>
              </w:rPr>
              <w:t xml:space="preserve"> Проект</w:t>
            </w:r>
          </w:p>
        </w:tc>
        <w:tc>
          <w:tcPr>
            <w:tcW w:w="2700" w:type="dxa"/>
          </w:tcPr>
          <w:p w14:paraId="7030ECAA" w14:textId="77777777" w:rsidR="006E1195" w:rsidRDefault="006E1195" w:rsidP="006E1195"/>
        </w:tc>
        <w:tc>
          <w:tcPr>
            <w:tcW w:w="2700" w:type="dxa"/>
          </w:tcPr>
          <w:p w14:paraId="1FF434B0" w14:textId="77777777" w:rsidR="006E1195" w:rsidRDefault="006E1195" w:rsidP="006E1195"/>
        </w:tc>
        <w:tc>
          <w:tcPr>
            <w:tcW w:w="2700" w:type="dxa"/>
          </w:tcPr>
          <w:p w14:paraId="76961262" w14:textId="6AAECD89" w:rsidR="006E1195" w:rsidRPr="006E1195" w:rsidRDefault="006E1195" w:rsidP="006E1195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6E1195" w14:paraId="414C8825" w14:textId="77777777" w:rsidTr="006E1195">
        <w:tc>
          <w:tcPr>
            <w:tcW w:w="2700" w:type="dxa"/>
          </w:tcPr>
          <w:p w14:paraId="6657F9E3" w14:textId="77777777" w:rsidR="006E1195" w:rsidRDefault="006E1195" w:rsidP="006E1195"/>
        </w:tc>
        <w:tc>
          <w:tcPr>
            <w:tcW w:w="2700" w:type="dxa"/>
          </w:tcPr>
          <w:p w14:paraId="581A697B" w14:textId="77777777" w:rsidR="006E1195" w:rsidRDefault="006E1195" w:rsidP="006E1195"/>
        </w:tc>
        <w:tc>
          <w:tcPr>
            <w:tcW w:w="2700" w:type="dxa"/>
          </w:tcPr>
          <w:p w14:paraId="084D82BB" w14:textId="77777777" w:rsidR="006E1195" w:rsidRDefault="006E1195" w:rsidP="006E1195"/>
        </w:tc>
        <w:tc>
          <w:tcPr>
            <w:tcW w:w="2700" w:type="dxa"/>
          </w:tcPr>
          <w:p w14:paraId="209CFAC1" w14:textId="77777777" w:rsidR="006E1195" w:rsidRDefault="006E1195" w:rsidP="006E1195"/>
        </w:tc>
      </w:tr>
    </w:tbl>
    <w:p w14:paraId="36C411E7" w14:textId="7A424D1F" w:rsidR="006E1195" w:rsidRDefault="006E1195" w:rsidP="006E1195"/>
    <w:p w14:paraId="5C95A236" w14:textId="737CC682" w:rsidR="006E1195" w:rsidRDefault="006E1195" w:rsidP="006E1195"/>
    <w:p w14:paraId="14D861B7" w14:textId="77777777" w:rsidR="00A563EA" w:rsidRPr="006E1195" w:rsidRDefault="00A563EA" w:rsidP="006E1195">
      <w:pPr>
        <w:sectPr w:rsidR="00A563EA" w:rsidRPr="006E119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82BA5C6" w14:textId="77777777" w:rsidR="00A563EA" w:rsidRDefault="00A563EA">
      <w:pPr>
        <w:autoSpaceDE w:val="0"/>
        <w:autoSpaceDN w:val="0"/>
        <w:spacing w:after="78" w:line="220" w:lineRule="exact"/>
      </w:pPr>
    </w:p>
    <w:p w14:paraId="4D8388FA" w14:textId="77777777" w:rsidR="00A563EA" w:rsidRDefault="000D32F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4A2AB5D0" w14:textId="4F0FDE81" w:rsidR="00A563EA" w:rsidRPr="00640635" w:rsidRDefault="000D32FB">
      <w:pPr>
        <w:autoSpaceDE w:val="0"/>
        <w:autoSpaceDN w:val="0"/>
        <w:spacing w:before="346" w:after="0" w:line="382" w:lineRule="auto"/>
        <w:ind w:right="1440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  <w:proofErr w:type="gramStart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640635">
        <w:rPr>
          <w:rFonts w:ascii="Times New Roman" w:eastAsia="Times New Roman" w:hAnsi="Times New Roman"/>
          <w:color w:val="000000"/>
          <w:sz w:val="24"/>
          <w:lang w:val="ru-RU"/>
        </w:rPr>
        <w:t xml:space="preserve">ведите свой вариант: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640635">
        <w:rPr>
          <w:lang w:val="ru-RU"/>
        </w:rPr>
        <w:br/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</w:t>
      </w:r>
      <w:proofErr w:type="gramStart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ОБРАЗОВАТЕЛ</w:t>
      </w:r>
      <w:r w:rsidR="006E119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ЬНЫЕ</w:t>
      </w:r>
      <w:proofErr w:type="gramEnd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РЕСУРСЫ И РЕСУРСЫ СЕТИ ИНТЕРНЕТ</w:t>
      </w:r>
    </w:p>
    <w:p w14:paraId="638DC1FB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05796B8" w14:textId="77777777" w:rsidR="00A563EA" w:rsidRPr="00640635" w:rsidRDefault="00A563EA">
      <w:pPr>
        <w:autoSpaceDE w:val="0"/>
        <w:autoSpaceDN w:val="0"/>
        <w:spacing w:after="78" w:line="220" w:lineRule="exact"/>
        <w:rPr>
          <w:lang w:val="ru-RU"/>
        </w:rPr>
      </w:pPr>
    </w:p>
    <w:p w14:paraId="4B3DF732" w14:textId="77777777" w:rsidR="00A563EA" w:rsidRPr="00640635" w:rsidRDefault="000D32FB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40635">
        <w:rPr>
          <w:lang w:val="ru-RU"/>
        </w:rPr>
        <w:br/>
      </w:r>
      <w:proofErr w:type="spellStart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6406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14:paraId="234117A7" w14:textId="77777777" w:rsidR="00A563EA" w:rsidRPr="00640635" w:rsidRDefault="00A563EA">
      <w:pPr>
        <w:rPr>
          <w:lang w:val="ru-RU"/>
        </w:rPr>
        <w:sectPr w:rsidR="00A563EA" w:rsidRPr="0064063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3351705" w14:textId="77777777" w:rsidR="00F27AB8" w:rsidRPr="00640635" w:rsidRDefault="00F27AB8">
      <w:pPr>
        <w:rPr>
          <w:lang w:val="ru-RU"/>
        </w:rPr>
      </w:pPr>
    </w:p>
    <w:sectPr w:rsidR="00F27AB8" w:rsidRPr="0064063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D32FB"/>
    <w:rsid w:val="0015074B"/>
    <w:rsid w:val="0029639D"/>
    <w:rsid w:val="00326F90"/>
    <w:rsid w:val="004D4760"/>
    <w:rsid w:val="00640635"/>
    <w:rsid w:val="006E1195"/>
    <w:rsid w:val="009614C4"/>
    <w:rsid w:val="00A563EA"/>
    <w:rsid w:val="00AA1D8D"/>
    <w:rsid w:val="00B47730"/>
    <w:rsid w:val="00CB0664"/>
    <w:rsid w:val="00D03E60"/>
    <w:rsid w:val="00F27AB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9CF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E1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E11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E1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E1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F85849-C00D-4C77-B472-40EE8A09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6082</Words>
  <Characters>34671</Characters>
  <Application>Microsoft Office Word</Application>
  <DocSecurity>0</DocSecurity>
  <Lines>288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40672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Назаренко</cp:lastModifiedBy>
  <cp:revision>8</cp:revision>
  <cp:lastPrinted>2022-10-12T03:29:00Z</cp:lastPrinted>
  <dcterms:created xsi:type="dcterms:W3CDTF">2013-12-23T23:15:00Z</dcterms:created>
  <dcterms:modified xsi:type="dcterms:W3CDTF">2022-10-17T04:15:00Z</dcterms:modified>
  <cp:category/>
</cp:coreProperties>
</file>